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9A84" w14:textId="77777777"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permStart w:id="14311233" w:edGrp="everyone"/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EDF3A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">
                <v:stroke dashstyle="1 1" endcap="round"/>
              </v:line>
            </w:pict>
          </mc:Fallback>
        </mc:AlternateContent>
      </w:r>
      <w:permEnd w:id="14311233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154043560" w:edGrp="everyone"/>
      <w:r w:rsidR="003A2739">
        <w:rPr>
          <w:sz w:val="13"/>
        </w:rPr>
        <w:t>……</w:t>
      </w:r>
      <w:permEnd w:id="1154043560"/>
    </w:p>
    <w:p w14:paraId="332E81A9" w14:textId="77777777"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besteksnumme</w:t>
      </w:r>
      <w:r w:rsidR="003A2739">
        <w:rPr>
          <w:sz w:val="13"/>
          <w:szCs w:val="13"/>
        </w:rPr>
        <w:t>r:</w:t>
      </w:r>
      <w:r w:rsidR="003A2739">
        <w:rPr>
          <w:sz w:val="13"/>
          <w:szCs w:val="13"/>
        </w:rPr>
        <w:tab/>
      </w:r>
      <w:permStart w:id="1962149914" w:edGrp="everyone"/>
      <w:r w:rsidR="003A2739">
        <w:rPr>
          <w:sz w:val="13"/>
        </w:rPr>
        <w:t>……</w:t>
      </w:r>
      <w:permEnd w:id="1962149914"/>
    </w:p>
    <w:p w14:paraId="1A3103B8" w14:textId="77777777"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2047150586" w:edGrp="everyone"/>
      <w:r w:rsidR="003A2739">
        <w:rPr>
          <w:sz w:val="13"/>
        </w:rPr>
        <w:t>……</w:t>
      </w:r>
      <w:permEnd w:id="2047150586"/>
    </w:p>
    <w:p w14:paraId="65685CB8" w14:textId="77777777"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65D40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">
                <v:stroke dashstyle="1 1" endcap="round"/>
              </v:line>
            </w:pict>
          </mc:Fallback>
        </mc:AlternateContent>
      </w:r>
    </w:p>
    <w:p w14:paraId="6FB9E57E" w14:textId="77777777"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14:paraId="5D52C80C" w14:textId="77777777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14:paraId="49A60D22" w14:textId="77777777"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14:paraId="02529CA9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14:paraId="3650A190" w14:textId="77777777"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14:paraId="4E52E48F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</w:p>
          <w:p w14:paraId="5D172B39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14:paraId="5CE20B69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</w:p>
          <w:p w14:paraId="66DCB5F3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14:paraId="3C3D2051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100D92A1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</w:p>
          <w:p w14:paraId="73BEDDBD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7C4D7EC9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14:paraId="4405F136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14:paraId="330378C3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14:paraId="273CAA02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14:paraId="1E716CA5" w14:textId="77777777" w:rsidTr="002B491A">
        <w:trPr>
          <w:trHeight w:val="255"/>
        </w:trPr>
        <w:tc>
          <w:tcPr>
            <w:tcW w:w="567" w:type="dxa"/>
          </w:tcPr>
          <w:p w14:paraId="4BD14C7A" w14:textId="77777777"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376FAF2D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52A0166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628965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C1851D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C08CB5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86ED7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F54CB5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30A55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1A019B0" w14:textId="77777777" w:rsidTr="002B491A">
        <w:trPr>
          <w:trHeight w:val="255"/>
        </w:trPr>
        <w:tc>
          <w:tcPr>
            <w:tcW w:w="567" w:type="dxa"/>
          </w:tcPr>
          <w:p w14:paraId="0061C79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4233AB6D" w14:textId="77777777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14:paraId="534442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7CC472C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 aannemers elektrotechnische werkz.</w:t>
            </w:r>
          </w:p>
        </w:tc>
        <w:tc>
          <w:tcPr>
            <w:tcW w:w="567" w:type="dxa"/>
          </w:tcPr>
          <w:p w14:paraId="17749CE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FB51F8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14:paraId="1286E89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5C96AAF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B29E76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E3148EA" w14:textId="77777777" w:rsidTr="002B491A">
        <w:trPr>
          <w:trHeight w:val="255"/>
        </w:trPr>
        <w:tc>
          <w:tcPr>
            <w:tcW w:w="567" w:type="dxa"/>
          </w:tcPr>
          <w:p w14:paraId="66064DA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14:paraId="1ADDDBE8" w14:textId="77777777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14:paraId="4C4A1DC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52648A7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 aannemers infra werkz.</w:t>
            </w:r>
          </w:p>
        </w:tc>
        <w:tc>
          <w:tcPr>
            <w:tcW w:w="567" w:type="dxa"/>
          </w:tcPr>
          <w:p w14:paraId="762011A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7511BA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14:paraId="0D9E277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075BCAC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77E2A7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E540C5E" w14:textId="77777777" w:rsidTr="002B491A">
        <w:trPr>
          <w:trHeight w:val="255"/>
        </w:trPr>
        <w:tc>
          <w:tcPr>
            <w:tcW w:w="567" w:type="dxa"/>
          </w:tcPr>
          <w:p w14:paraId="73C71FB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14:paraId="39194A56" w14:textId="77777777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.02</w:t>
            </w:r>
          </w:p>
        </w:tc>
        <w:tc>
          <w:tcPr>
            <w:tcW w:w="2098" w:type="dxa"/>
          </w:tcPr>
          <w:p w14:paraId="1A45936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14:paraId="7A344E7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14:paraId="43B36E6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59FDF74" w14:textId="77777777"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overigen het certificaat</w:t>
            </w:r>
          </w:p>
        </w:tc>
        <w:tc>
          <w:tcPr>
            <w:tcW w:w="2303" w:type="dxa"/>
          </w:tcPr>
          <w:p w14:paraId="714C44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14:paraId="15DF4BE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14:paraId="3270D97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 / certificaat</w:t>
            </w:r>
          </w:p>
        </w:tc>
      </w:tr>
      <w:tr w:rsidR="00F15172" w:rsidRPr="00945A99" w14:paraId="75CAFA63" w14:textId="77777777" w:rsidTr="002B491A">
        <w:trPr>
          <w:trHeight w:val="255"/>
        </w:trPr>
        <w:tc>
          <w:tcPr>
            <w:tcW w:w="567" w:type="dxa"/>
          </w:tcPr>
          <w:p w14:paraId="696B2CF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14:paraId="4FA8F01F" w14:textId="77777777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.06</w:t>
            </w:r>
          </w:p>
        </w:tc>
        <w:tc>
          <w:tcPr>
            <w:tcW w:w="2098" w:type="dxa"/>
          </w:tcPr>
          <w:p w14:paraId="1F10C0C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14:paraId="60C0AB9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14:paraId="5A83D87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F14E6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14:paraId="2FED440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3C56D5F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A5C663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14:paraId="1BB2E881" w14:textId="77777777" w:rsidTr="002B491A">
        <w:trPr>
          <w:trHeight w:val="255"/>
        </w:trPr>
        <w:tc>
          <w:tcPr>
            <w:tcW w:w="567" w:type="dxa"/>
          </w:tcPr>
          <w:p w14:paraId="06F4AC1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14:paraId="7379C4A4" w14:textId="77777777"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14:paraId="2179B7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Bouwplaatsvoorzienin-gen, algemeen</w:t>
            </w:r>
          </w:p>
        </w:tc>
        <w:tc>
          <w:tcPr>
            <w:tcW w:w="2296" w:type="dxa"/>
          </w:tcPr>
          <w:p w14:paraId="558DD10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14:paraId="3C98B5F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9887B1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3E74FC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14:paraId="2BECCCD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14:paraId="367AAFB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C946CCE" w14:textId="77777777" w:rsidTr="002B491A">
        <w:trPr>
          <w:trHeight w:val="255"/>
        </w:trPr>
        <w:tc>
          <w:tcPr>
            <w:tcW w:w="567" w:type="dxa"/>
          </w:tcPr>
          <w:p w14:paraId="398E501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14:paraId="23A44BAB" w14:textId="77777777" w:rsidR="00F15172" w:rsidRPr="00945A99" w:rsidRDefault="00F15172" w:rsidP="00E457EC">
            <w:pPr>
              <w:spacing w:line="220" w:lineRule="atLeast"/>
            </w:pPr>
          </w:p>
        </w:tc>
        <w:tc>
          <w:tcPr>
            <w:tcW w:w="2098" w:type="dxa"/>
          </w:tcPr>
          <w:p w14:paraId="70F79E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6688D4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A5460B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20E50B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A3ABA2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A04E6F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91DF03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70F7054" w14:textId="77777777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14:paraId="251EEEFB" w14:textId="77777777"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C2EC5A" w14:textId="77777777"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6F1F20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0ADE5B9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14:paraId="0F6BBAE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EDA84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25D716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35D44C7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C8564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470D10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243326D" w14:textId="77777777" w:rsidTr="002B491A">
        <w:trPr>
          <w:trHeight w:val="255"/>
        </w:trPr>
        <w:tc>
          <w:tcPr>
            <w:tcW w:w="567" w:type="dxa"/>
            <w:shd w:val="clear" w:color="auto" w:fill="8FCAE7"/>
          </w:tcPr>
          <w:p w14:paraId="3655133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78D00B5C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6050C07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14F4220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4CADC2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256CD46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B1D669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1F542F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0915BEB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7EF2856" w14:textId="77777777" w:rsidTr="002B491A">
        <w:trPr>
          <w:trHeight w:val="255"/>
        </w:trPr>
        <w:tc>
          <w:tcPr>
            <w:tcW w:w="567" w:type="dxa"/>
          </w:tcPr>
          <w:p w14:paraId="06F24A4E" w14:textId="77777777"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14:paraId="1819497C" w14:textId="77777777"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14:paraId="1D24E7E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2BE131D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7941729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ED636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14:paraId="5AF924F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14:paraId="230CA12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14:paraId="368E30B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14:paraId="07218DE6" w14:textId="77777777" w:rsidTr="002B491A">
        <w:trPr>
          <w:trHeight w:val="255"/>
        </w:trPr>
        <w:tc>
          <w:tcPr>
            <w:tcW w:w="567" w:type="dxa"/>
          </w:tcPr>
          <w:p w14:paraId="7CEB0E88" w14:textId="77777777"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14:paraId="60996673" w14:textId="77777777"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14:paraId="77FC2B1B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200EA924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6D7B8724" w14:textId="77777777"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14:paraId="36FC71B4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DA2E986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14:paraId="3DE57912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6274A4" w14:textId="77777777"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14:paraId="488B296F" w14:textId="77777777" w:rsidTr="002B491A">
        <w:tc>
          <w:tcPr>
            <w:tcW w:w="567" w:type="dxa"/>
          </w:tcPr>
          <w:p w14:paraId="2D4D6D9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14:paraId="0E734807" w14:textId="77777777"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14:paraId="779EF12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279689B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14:paraId="552DE07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5C08E46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5C3060C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14:paraId="46FE50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2558539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23278BFD" w14:textId="77777777" w:rsidTr="002B491A">
        <w:tc>
          <w:tcPr>
            <w:tcW w:w="567" w:type="dxa"/>
          </w:tcPr>
          <w:p w14:paraId="1DC16AE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14:paraId="202F091F" w14:textId="77777777"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477D9EA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393BABC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14:paraId="4139E5F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537BA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2603396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14:paraId="64BEEBD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0B6B018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14:paraId="77DD8AA7" w14:textId="77777777" w:rsidTr="002B491A">
        <w:tc>
          <w:tcPr>
            <w:tcW w:w="567" w:type="dxa"/>
          </w:tcPr>
          <w:p w14:paraId="3F3235D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14:paraId="044927AB" w14:textId="77777777"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0583906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2348A67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14:paraId="352759F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1B3CCD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29C6726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3D20B8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14:paraId="2B4E59F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0DBBA0AA" w14:textId="77777777" w:rsidTr="002B491A">
        <w:tc>
          <w:tcPr>
            <w:tcW w:w="567" w:type="dxa"/>
          </w:tcPr>
          <w:p w14:paraId="091D1E8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</w:t>
            </w:r>
          </w:p>
        </w:tc>
        <w:tc>
          <w:tcPr>
            <w:tcW w:w="851" w:type="dxa"/>
          </w:tcPr>
          <w:p w14:paraId="3D29169B" w14:textId="77777777"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14:paraId="6C5511E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169D6DD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14:paraId="308C9D1D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D74359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0E394D8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475F31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14:paraId="2A0144D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EEFE964" w14:textId="77777777" w:rsidTr="002B491A">
        <w:tc>
          <w:tcPr>
            <w:tcW w:w="567" w:type="dxa"/>
          </w:tcPr>
          <w:p w14:paraId="720F4D1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4</w:t>
            </w:r>
          </w:p>
        </w:tc>
        <w:tc>
          <w:tcPr>
            <w:tcW w:w="851" w:type="dxa"/>
          </w:tcPr>
          <w:p w14:paraId="500D08BA" w14:textId="77777777"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14:paraId="1F14A93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14:paraId="76ABFD5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14:paraId="3F23D1F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C39FFD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14:paraId="3817B2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02E176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3437B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2AE8808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64D98BB6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D1C2B3" w14:textId="77777777"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722710F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5FC38A1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B952F4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5542B27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AC5881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0704080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0B3897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14:paraId="21FF5536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3CA56BE7" w14:textId="77777777"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296452" w14:textId="77777777"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1BFA6ABE" w14:textId="77777777"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70DDC367" w14:textId="77777777"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Thermografische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9E3218" w14:textId="77777777"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DF476F1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683EC8B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E16670A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C7BBC9B" w14:textId="77777777"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63090BC" w14:textId="77777777" w:rsidTr="002B491A">
        <w:tc>
          <w:tcPr>
            <w:tcW w:w="567" w:type="dxa"/>
            <w:shd w:val="clear" w:color="auto" w:fill="8FCAE7"/>
          </w:tcPr>
          <w:p w14:paraId="5B74B65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2784B4AD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9140EB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018643D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16E5B7D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05CAB56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C9E37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6CBA79F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8E6B81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EAD175A" w14:textId="77777777" w:rsidTr="002B491A">
        <w:tc>
          <w:tcPr>
            <w:tcW w:w="567" w:type="dxa"/>
          </w:tcPr>
          <w:p w14:paraId="202D625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14:paraId="0822D94F" w14:textId="77777777"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14:paraId="3BF7718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14:paraId="1ECB535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14:paraId="7948D76A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A7D01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14:paraId="28A23AE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14:paraId="72BB05B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Kalenderwaarden vlgs directie</w:t>
            </w:r>
          </w:p>
        </w:tc>
        <w:tc>
          <w:tcPr>
            <w:tcW w:w="2304" w:type="dxa"/>
          </w:tcPr>
          <w:p w14:paraId="0BD6133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14:paraId="7DB5DBF6" w14:textId="77777777" w:rsidTr="002B491A">
        <w:tc>
          <w:tcPr>
            <w:tcW w:w="567" w:type="dxa"/>
          </w:tcPr>
          <w:p w14:paraId="4165ABC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14:paraId="747B5066" w14:textId="77777777"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14:paraId="39C83CD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51D39BA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14:paraId="3E07972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43DCD0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11EFE2B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3ADA019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14:paraId="587AE5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14:paraId="650D9E14" w14:textId="77777777" w:rsidTr="002B491A">
        <w:tc>
          <w:tcPr>
            <w:tcW w:w="567" w:type="dxa"/>
          </w:tcPr>
          <w:p w14:paraId="44C4618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14:paraId="3CDF61B9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60B4C79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12595CA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14:paraId="094404A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17344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E27EBC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14:paraId="2C8DD7B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89847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14:paraId="481105D9" w14:textId="77777777" w:rsidTr="002B491A">
        <w:tc>
          <w:tcPr>
            <w:tcW w:w="567" w:type="dxa"/>
          </w:tcPr>
          <w:p w14:paraId="56764CD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14:paraId="136DC8D1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75BDBA1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0A97E43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14:paraId="001BA55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FA2E8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14:paraId="67C7E80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14:paraId="7B1DAB2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3B3FF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628F716A" w14:textId="77777777" w:rsidTr="002B491A">
        <w:tc>
          <w:tcPr>
            <w:tcW w:w="567" w:type="dxa"/>
          </w:tcPr>
          <w:p w14:paraId="501A34F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14:paraId="186FC1FA" w14:textId="77777777"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1271552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20DCC85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14:paraId="50FF295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7E0F59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C3ABB0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ontkisten / verharding onderdeel</w:t>
            </w:r>
          </w:p>
        </w:tc>
        <w:tc>
          <w:tcPr>
            <w:tcW w:w="2303" w:type="dxa"/>
          </w:tcPr>
          <w:p w14:paraId="3425200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F4B9B3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202F319" w14:textId="77777777" w:rsidTr="002B491A">
        <w:tc>
          <w:tcPr>
            <w:tcW w:w="567" w:type="dxa"/>
          </w:tcPr>
          <w:p w14:paraId="33FECBD2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14:paraId="50DE08BC" w14:textId="77777777"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14:paraId="7101FF2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74A6090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14:paraId="20B5429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4C9384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68010C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A112D4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00244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2ABA2224" w14:textId="77777777" w:rsidTr="002B491A">
        <w:tc>
          <w:tcPr>
            <w:tcW w:w="567" w:type="dxa"/>
          </w:tcPr>
          <w:p w14:paraId="0634D79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14:paraId="344020C3" w14:textId="77777777"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14:paraId="1B35AF4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759334B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14:paraId="2B59B06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AD18FE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448955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639465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EFF14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6284C31" w14:textId="77777777" w:rsidTr="002B491A">
        <w:tc>
          <w:tcPr>
            <w:tcW w:w="567" w:type="dxa"/>
          </w:tcPr>
          <w:p w14:paraId="41BC8EF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14:paraId="79C4F23D" w14:textId="77777777"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14:paraId="138E18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D5F253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Ontkisten</w:t>
            </w:r>
          </w:p>
        </w:tc>
        <w:tc>
          <w:tcPr>
            <w:tcW w:w="567" w:type="dxa"/>
          </w:tcPr>
          <w:p w14:paraId="5623CF7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6DB580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14:paraId="17CC12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het ontkisten</w:t>
            </w:r>
          </w:p>
        </w:tc>
        <w:tc>
          <w:tcPr>
            <w:tcW w:w="2303" w:type="dxa"/>
          </w:tcPr>
          <w:p w14:paraId="0AF466E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D1CD5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35C911B0" w14:textId="77777777" w:rsidTr="002B491A">
        <w:tc>
          <w:tcPr>
            <w:tcW w:w="567" w:type="dxa"/>
          </w:tcPr>
          <w:p w14:paraId="42FFD668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14:paraId="6BD12F1E" w14:textId="77777777"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53097B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2DE107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14:paraId="2CF05B81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BF32D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B2BCFB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ACD5E9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3B304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14:paraId="633EBE1B" w14:textId="77777777" w:rsidTr="002B491A">
        <w:tc>
          <w:tcPr>
            <w:tcW w:w="567" w:type="dxa"/>
          </w:tcPr>
          <w:p w14:paraId="7DB856B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14:paraId="23E48DA5" w14:textId="77777777"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121AA58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234CAA1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4F263F3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953514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C6120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14:paraId="152D773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14:paraId="0C4236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76AA9FF" w14:textId="77777777" w:rsidTr="002B491A">
        <w:tc>
          <w:tcPr>
            <w:tcW w:w="567" w:type="dxa"/>
          </w:tcPr>
          <w:p w14:paraId="790FF02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14:paraId="737C8937" w14:textId="77777777"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14:paraId="0BA8F1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6B5111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14:paraId="2025A90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FD1BE8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C86B36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269D746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186475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14:paraId="3C09DBE5" w14:textId="77777777" w:rsidTr="002B491A">
        <w:tc>
          <w:tcPr>
            <w:tcW w:w="567" w:type="dxa"/>
          </w:tcPr>
          <w:p w14:paraId="72085E9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14:paraId="4622EDF0" w14:textId="77777777"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14:paraId="450EEF4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68FE172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14:paraId="76CB6BB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4F033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E0513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3C5CC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64CD1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679EE47F" w14:textId="77777777" w:rsidTr="002B491A">
        <w:tc>
          <w:tcPr>
            <w:tcW w:w="567" w:type="dxa"/>
          </w:tcPr>
          <w:p w14:paraId="6145AF9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14:paraId="496F088E" w14:textId="77777777"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14:paraId="43A8065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2008919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14:paraId="03C576F1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970BA6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4AC5D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38E03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A32BD8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7C6EC6AD" w14:textId="77777777" w:rsidTr="002B491A">
        <w:tc>
          <w:tcPr>
            <w:tcW w:w="567" w:type="dxa"/>
          </w:tcPr>
          <w:p w14:paraId="55B0DC43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7CFEE767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5A005E4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5B2E311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161E5B5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5A392A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F3D7C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4E16C9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710D95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0F1996F2" w14:textId="77777777" w:rsidTr="002B491A">
        <w:tc>
          <w:tcPr>
            <w:tcW w:w="567" w:type="dxa"/>
          </w:tcPr>
          <w:p w14:paraId="40C8E68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14:paraId="76401F9B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15096C5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258E9A0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6AB7D68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9AD1C8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12B74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2B23307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0065C8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AEF789E" w14:textId="77777777" w:rsidTr="002B491A">
        <w:tc>
          <w:tcPr>
            <w:tcW w:w="567" w:type="dxa"/>
          </w:tcPr>
          <w:p w14:paraId="63C06FD8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14:paraId="688FA639" w14:textId="77777777"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69E8D0E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23A2A22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14:paraId="31339E8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454FA7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6B191F7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3DD7E9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2E36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AD9B6BE" w14:textId="77777777" w:rsidTr="002B491A">
        <w:tc>
          <w:tcPr>
            <w:tcW w:w="567" w:type="dxa"/>
          </w:tcPr>
          <w:p w14:paraId="5FF3247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14:paraId="0DCB6FC8" w14:textId="77777777"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508C111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28796DF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14:paraId="557D3E5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0CCF7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250300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14:paraId="294ED9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0E8B7A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E2DACA7" w14:textId="77777777" w:rsidTr="002B491A">
        <w:tc>
          <w:tcPr>
            <w:tcW w:w="567" w:type="dxa"/>
          </w:tcPr>
          <w:p w14:paraId="5D445849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14:paraId="21FBCA61" w14:textId="77777777"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538FA74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4910556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14:paraId="12A96D1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8CB044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6F706B2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14:paraId="46CC13C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E1EC9B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19E3890" w14:textId="77777777" w:rsidTr="002B491A">
        <w:tc>
          <w:tcPr>
            <w:tcW w:w="567" w:type="dxa"/>
          </w:tcPr>
          <w:p w14:paraId="5945527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14:paraId="53798A3A" w14:textId="77777777"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14:paraId="78B8BB9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62019E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14:paraId="733C678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F5CCB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5FCF02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396BE9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91ABB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2FAFAFCB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2DEC8A96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8D5EA7" w14:textId="77777777"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87520E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207CBD4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76017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62326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0D8F527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E5AE7E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08093B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5EB3705E" w14:textId="77777777" w:rsidTr="002B491A">
        <w:tc>
          <w:tcPr>
            <w:tcW w:w="567" w:type="dxa"/>
            <w:shd w:val="clear" w:color="auto" w:fill="8FCAE7"/>
          </w:tcPr>
          <w:p w14:paraId="01F7D03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1AFAD2A7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37004E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1B78A6D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EA4BA2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108556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665F2BE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6C24BA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5812A79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2995F72" w14:textId="77777777" w:rsidTr="002B491A">
        <w:tc>
          <w:tcPr>
            <w:tcW w:w="567" w:type="dxa"/>
          </w:tcPr>
          <w:p w14:paraId="24EAA84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14:paraId="5947903A" w14:textId="77777777"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14:paraId="2974DD6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14:paraId="035DCA0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14:paraId="401D193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75CE0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12A89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57DA5A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14:paraId="6ED37E1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2CE445A1" w14:textId="77777777" w:rsidTr="002B491A">
        <w:tc>
          <w:tcPr>
            <w:tcW w:w="567" w:type="dxa"/>
          </w:tcPr>
          <w:p w14:paraId="10EF74A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14:paraId="4D5AF525" w14:textId="77777777"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14:paraId="357B7B6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14:paraId="5D3A455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1F83A893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8E6D43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A6705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D4C394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03E30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0EEE6B27" w14:textId="77777777" w:rsidTr="002B491A">
        <w:tc>
          <w:tcPr>
            <w:tcW w:w="567" w:type="dxa"/>
          </w:tcPr>
          <w:p w14:paraId="4C4FFAB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14:paraId="335143E6" w14:textId="77777777"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14:paraId="4FA6A21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46A5873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14:paraId="5741965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A321C8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F7DC12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5668125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1957D2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14:paraId="1CE69D17" w14:textId="77777777" w:rsidTr="002B491A">
        <w:tc>
          <w:tcPr>
            <w:tcW w:w="567" w:type="dxa"/>
          </w:tcPr>
          <w:p w14:paraId="6B917CE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14:paraId="47726E0F" w14:textId="77777777"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14:paraId="0BF506E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52166A0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Isoaltie/afschotlaag</w:t>
            </w:r>
          </w:p>
        </w:tc>
        <w:tc>
          <w:tcPr>
            <w:tcW w:w="567" w:type="dxa"/>
          </w:tcPr>
          <w:p w14:paraId="40EEDC3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68341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46E56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8042EF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38B952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0C6B2E61" w14:textId="77777777" w:rsidTr="002B491A">
        <w:tc>
          <w:tcPr>
            <w:tcW w:w="567" w:type="dxa"/>
          </w:tcPr>
          <w:p w14:paraId="5625489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14:paraId="6F5F468F" w14:textId="77777777"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14:paraId="3522DD8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159853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Dakdetails</w:t>
            </w:r>
          </w:p>
        </w:tc>
        <w:tc>
          <w:tcPr>
            <w:tcW w:w="567" w:type="dxa"/>
          </w:tcPr>
          <w:p w14:paraId="0FCB846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DA30D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35930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14:paraId="4FA1F4C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14:paraId="1338FDB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3001DCF" w14:textId="77777777" w:rsidTr="002B491A">
        <w:tc>
          <w:tcPr>
            <w:tcW w:w="567" w:type="dxa"/>
          </w:tcPr>
          <w:p w14:paraId="06DEF63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14:paraId="32994213" w14:textId="77777777"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14:paraId="3C88AA6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61FEAAB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Dakbeveiliging</w:t>
            </w:r>
          </w:p>
        </w:tc>
        <w:tc>
          <w:tcPr>
            <w:tcW w:w="567" w:type="dxa"/>
          </w:tcPr>
          <w:p w14:paraId="01E7A17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2955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2AFB3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298165C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42B7A4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14:paraId="1FBC8D38" w14:textId="77777777" w:rsidTr="002B491A">
        <w:tc>
          <w:tcPr>
            <w:tcW w:w="567" w:type="dxa"/>
          </w:tcPr>
          <w:p w14:paraId="66848AB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14:paraId="05CAFD95" w14:textId="77777777"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14:paraId="576EE1D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14:paraId="53DAF57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14:paraId="1207691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584EA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3CF5E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56B0B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6B599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0BFCAB7F" w14:textId="77777777" w:rsidTr="002B491A">
        <w:tc>
          <w:tcPr>
            <w:tcW w:w="567" w:type="dxa"/>
          </w:tcPr>
          <w:p w14:paraId="1F82517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14:paraId="657D38CC" w14:textId="77777777"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0FF8C4C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55A1B18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37245A7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8AF599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A0C4E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51EB0F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576DCA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BCC91C4" w14:textId="77777777" w:rsidTr="002B491A">
        <w:tc>
          <w:tcPr>
            <w:tcW w:w="567" w:type="dxa"/>
          </w:tcPr>
          <w:p w14:paraId="774BE806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14:paraId="3611138F" w14:textId="77777777"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482825A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47391CD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14:paraId="7513F4D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9A3BCD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98F24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14:paraId="43817B2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14:paraId="595EFAE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E61D062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6200CCD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C0311F" w14:textId="77777777"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94F4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ED20D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63DEB3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163309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354D3B6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EED7B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79A1D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36C8BDA2" w14:textId="77777777" w:rsidTr="002B491A">
        <w:tc>
          <w:tcPr>
            <w:tcW w:w="567" w:type="dxa"/>
            <w:shd w:val="clear" w:color="auto" w:fill="8FCAE7"/>
          </w:tcPr>
          <w:p w14:paraId="6984242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0D6BE33C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7EF919F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565CF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1DE1D8C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7C46BE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0F814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082E0A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696730D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99DE385" w14:textId="77777777" w:rsidTr="002B491A">
        <w:tc>
          <w:tcPr>
            <w:tcW w:w="567" w:type="dxa"/>
          </w:tcPr>
          <w:p w14:paraId="4E1FC56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14:paraId="33E58458" w14:textId="77777777"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14:paraId="0713021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14:paraId="7F43987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14:paraId="5F3E3B2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7170C4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E2981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6958AB3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14:paraId="09AE2A6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8E8A025" w14:textId="77777777" w:rsidTr="002B491A">
        <w:trPr>
          <w:trHeight w:val="464"/>
        </w:trPr>
        <w:tc>
          <w:tcPr>
            <w:tcW w:w="567" w:type="dxa"/>
          </w:tcPr>
          <w:p w14:paraId="392E5C4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14:paraId="4297E0E5" w14:textId="77777777"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14:paraId="579B92B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0659964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35E638E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C2177A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AF7AF3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B0A76C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B7B6BF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0CB50B8" w14:textId="77777777" w:rsidTr="002B491A">
        <w:tc>
          <w:tcPr>
            <w:tcW w:w="567" w:type="dxa"/>
          </w:tcPr>
          <w:p w14:paraId="5F5469A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14:paraId="44653C8D" w14:textId="77777777"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14:paraId="7AD0B8B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344C7B3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14:paraId="751EA76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408A80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B23FD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3EBA23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14:paraId="05F5C67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0B92F1D" w14:textId="77777777" w:rsidTr="002B491A">
        <w:tc>
          <w:tcPr>
            <w:tcW w:w="567" w:type="dxa"/>
          </w:tcPr>
          <w:p w14:paraId="52E470F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14:paraId="20CFAB6C" w14:textId="77777777"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14:paraId="59F01E5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6BC8836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14:paraId="0665450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761521A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3BA2D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386172C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14:paraId="0D7DDDF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50AA59F" w14:textId="77777777" w:rsidTr="002B491A">
        <w:tc>
          <w:tcPr>
            <w:tcW w:w="567" w:type="dxa"/>
          </w:tcPr>
          <w:p w14:paraId="4B5131F8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14:paraId="04F6C70C" w14:textId="77777777"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14:paraId="0A3EC39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24E171F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77DDAD8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E55FE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40266B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3B2A6B1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14:paraId="655A520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7B69E22" w14:textId="77777777" w:rsidTr="002B491A">
        <w:tc>
          <w:tcPr>
            <w:tcW w:w="567" w:type="dxa"/>
          </w:tcPr>
          <w:p w14:paraId="1480A9FE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14:paraId="270637F6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349DA52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1ED6436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14:paraId="1CE5A08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04B9B5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F93BCC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14:paraId="41BD625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972E4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0B05F63" w14:textId="77777777" w:rsidTr="002B491A">
        <w:tc>
          <w:tcPr>
            <w:tcW w:w="567" w:type="dxa"/>
          </w:tcPr>
          <w:p w14:paraId="63DD5EEF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14:paraId="3E8FD5D5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2F0B32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5B9D6E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Anhydriet kwaliteit</w:t>
            </w:r>
          </w:p>
        </w:tc>
        <w:tc>
          <w:tcPr>
            <w:tcW w:w="567" w:type="dxa"/>
          </w:tcPr>
          <w:p w14:paraId="41B0BCE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44C1BF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6D902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14:paraId="2E52538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5A5D0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11C93DE" w14:textId="77777777" w:rsidTr="002B491A">
        <w:tc>
          <w:tcPr>
            <w:tcW w:w="567" w:type="dxa"/>
          </w:tcPr>
          <w:p w14:paraId="1948447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14:paraId="04783BFE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13A224D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4E6B197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14:paraId="7DBD35F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ECBF3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14E82F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4C0313E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14:paraId="2D1F340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CAE3C8C" w14:textId="77777777" w:rsidTr="002B491A">
        <w:tc>
          <w:tcPr>
            <w:tcW w:w="567" w:type="dxa"/>
          </w:tcPr>
          <w:p w14:paraId="6061678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14:paraId="13CD11D1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3D3130C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23282DF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14:paraId="5777112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DD9CB2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775363A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14:paraId="552382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14:paraId="4E4F20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0943E56D" w14:textId="77777777" w:rsidTr="002B491A">
        <w:tc>
          <w:tcPr>
            <w:tcW w:w="567" w:type="dxa"/>
          </w:tcPr>
          <w:p w14:paraId="53559FA6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14:paraId="16DA8683" w14:textId="77777777"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586715F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05C1D44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14:paraId="77F8BEA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CB786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479DA79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632242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CA24B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35A4848" w14:textId="77777777" w:rsidTr="002B491A">
        <w:tc>
          <w:tcPr>
            <w:tcW w:w="567" w:type="dxa"/>
          </w:tcPr>
          <w:p w14:paraId="0CC53F2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14:paraId="061533C9" w14:textId="77777777"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14:paraId="76704D5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4D5483C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14:paraId="3E4F924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DAC723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14:paraId="2BA72E9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47B3BCB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14:paraId="555C5CA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8EB6B32" w14:textId="77777777" w:rsidTr="002B491A">
        <w:tc>
          <w:tcPr>
            <w:tcW w:w="567" w:type="dxa"/>
          </w:tcPr>
          <w:p w14:paraId="4993CA0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14:paraId="45BB0AAC" w14:textId="77777777"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14:paraId="339539E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7EDC4A4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14:paraId="641B934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0EE489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063800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2432743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14:paraId="3EA1314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0099F37" w14:textId="77777777" w:rsidTr="002B491A">
        <w:tc>
          <w:tcPr>
            <w:tcW w:w="567" w:type="dxa"/>
          </w:tcPr>
          <w:p w14:paraId="0A7C3C2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14:paraId="5B1D4A1C" w14:textId="77777777"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14:paraId="0DB1041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5AF7B49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Omrandingen:  staal</w:t>
            </w:r>
          </w:p>
        </w:tc>
        <w:tc>
          <w:tcPr>
            <w:tcW w:w="567" w:type="dxa"/>
          </w:tcPr>
          <w:p w14:paraId="6BD8A9F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1FDA57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2AC2021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FD67B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23E6DD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7B2A394F" w14:textId="77777777" w:rsidTr="002B491A">
        <w:tc>
          <w:tcPr>
            <w:tcW w:w="567" w:type="dxa"/>
          </w:tcPr>
          <w:p w14:paraId="0C2DB1FD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14:paraId="5011E272" w14:textId="77777777"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14:paraId="5929050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15B1B39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14:paraId="5D441CA5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0BCFE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7533318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7FFB76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82B96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14:paraId="4E9C7428" w14:textId="77777777" w:rsidTr="002B491A">
        <w:tc>
          <w:tcPr>
            <w:tcW w:w="567" w:type="dxa"/>
          </w:tcPr>
          <w:p w14:paraId="1DE5920C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14:paraId="0B20A410" w14:textId="77777777"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14:paraId="7E42BB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611289A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1F36C3D3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303436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F3E9B4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1FD7646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533C8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F79B486" w14:textId="77777777" w:rsidTr="002B491A">
        <w:tc>
          <w:tcPr>
            <w:tcW w:w="567" w:type="dxa"/>
          </w:tcPr>
          <w:p w14:paraId="632100B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14:paraId="042552B0" w14:textId="77777777"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14:paraId="26E1D42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40938D3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14:paraId="779D5CA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AF8858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B2766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11935FD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5DCF94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DFE84F9" w14:textId="77777777" w:rsidTr="002B491A">
        <w:tc>
          <w:tcPr>
            <w:tcW w:w="567" w:type="dxa"/>
          </w:tcPr>
          <w:p w14:paraId="7B0F755B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14:paraId="1B162DDB" w14:textId="77777777"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14:paraId="3CE9DF8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73314E5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14:paraId="4597CCC1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B96DD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5CBE6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4A4EC35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4AA95A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7940AD9" w14:textId="77777777" w:rsidTr="002B491A">
        <w:tc>
          <w:tcPr>
            <w:tcW w:w="567" w:type="dxa"/>
          </w:tcPr>
          <w:p w14:paraId="084036F4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14:paraId="2288D0BC" w14:textId="77777777"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14:paraId="75BC889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5CD045C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14:paraId="3D12673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60EAD7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C211A5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1CFDA9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A5E1D3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6C6D4ED0" w14:textId="77777777" w:rsidTr="002B491A">
        <w:tc>
          <w:tcPr>
            <w:tcW w:w="567" w:type="dxa"/>
          </w:tcPr>
          <w:p w14:paraId="2570D2F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14:paraId="745A270B" w14:textId="77777777"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14:paraId="4198BE9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1BD5835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14:paraId="691CBFE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EFAE13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99E4B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8B11B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D8402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6AFC06D6" w14:textId="77777777" w:rsidTr="002B491A">
        <w:tc>
          <w:tcPr>
            <w:tcW w:w="567" w:type="dxa"/>
          </w:tcPr>
          <w:p w14:paraId="38756C9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14:paraId="0BD2927A" w14:textId="77777777"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14:paraId="284A14B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3D093B0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262B064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B9D10E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39F88A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A4B25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FE0B7E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14:paraId="7C91E253" w14:textId="77777777" w:rsidTr="002B491A">
        <w:tc>
          <w:tcPr>
            <w:tcW w:w="567" w:type="dxa"/>
          </w:tcPr>
          <w:p w14:paraId="619F2B9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14:paraId="32571BD7" w14:textId="77777777"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52D3C97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21E5BE1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14:paraId="05B95D1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335A0D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B68FFC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14:paraId="76291F5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2A3AF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141C88CB" w14:textId="77777777" w:rsidTr="002B491A">
        <w:tc>
          <w:tcPr>
            <w:tcW w:w="567" w:type="dxa"/>
          </w:tcPr>
          <w:p w14:paraId="03A475E7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14:paraId="574BDA2F" w14:textId="77777777"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13FE30E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19A753C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14:paraId="4346D4A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F5934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6C4116C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14:paraId="1813B42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6F3DA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14:paraId="3A58F48C" w14:textId="77777777" w:rsidTr="002B491A">
        <w:tc>
          <w:tcPr>
            <w:tcW w:w="567" w:type="dxa"/>
          </w:tcPr>
          <w:p w14:paraId="25B88354" w14:textId="77777777"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14:paraId="3292EE1B" w14:textId="77777777"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14:paraId="49C54B50" w14:textId="77777777"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30E71D2C" w14:textId="77777777"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14:paraId="2D56E40C" w14:textId="77777777"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97769A3" w14:textId="77777777"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51C84C7" w14:textId="77777777"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621EBC27" w14:textId="77777777"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02519BB" w14:textId="77777777"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14:paraId="3D2D583F" w14:textId="77777777" w:rsidTr="002B491A">
        <w:tc>
          <w:tcPr>
            <w:tcW w:w="567" w:type="dxa"/>
          </w:tcPr>
          <w:p w14:paraId="01AA81FE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14:paraId="0549ACAB" w14:textId="77777777"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14:paraId="7671C2D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054D5F3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14:paraId="044B4BF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57AD8A3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14:paraId="379CFB4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14:paraId="1C60F10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E0BFE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75FE335D" w14:textId="77777777" w:rsidTr="002B491A">
        <w:tc>
          <w:tcPr>
            <w:tcW w:w="567" w:type="dxa"/>
          </w:tcPr>
          <w:p w14:paraId="0F9F33E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14:paraId="699684D9" w14:textId="77777777"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14:paraId="4E735C9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14:paraId="3AB2D11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14:paraId="790C0B7C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E2193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14:paraId="492D0D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14:paraId="60784DE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14:paraId="0250EF6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160437B9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34055FE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3D586B" w14:textId="77777777"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4575D47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5465B48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CB4ED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E9CB0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C2543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CA1664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6DCF73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C862F2B" w14:textId="77777777" w:rsidTr="002B491A">
        <w:tc>
          <w:tcPr>
            <w:tcW w:w="567" w:type="dxa"/>
            <w:shd w:val="clear" w:color="auto" w:fill="8FCAE7"/>
          </w:tcPr>
          <w:p w14:paraId="3ADA5FB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6697C3F4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67454FD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6915C48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0321307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2B4CC1E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3AB8C7F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DDC2CE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62B3F33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B46A7F7" w14:textId="77777777" w:rsidTr="002B491A">
        <w:tc>
          <w:tcPr>
            <w:tcW w:w="567" w:type="dxa"/>
          </w:tcPr>
          <w:p w14:paraId="32CC423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14:paraId="6114F74B" w14:textId="77777777"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14:paraId="7C5FE4B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05D7277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2A11BD0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58C68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68D91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010FF4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71E2A3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3371FB9C" w14:textId="77777777" w:rsidTr="002B491A">
        <w:tc>
          <w:tcPr>
            <w:tcW w:w="567" w:type="dxa"/>
          </w:tcPr>
          <w:p w14:paraId="60A6B81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14:paraId="76F088CA" w14:textId="77777777"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14:paraId="04BCB01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55BB00E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021E3C0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CF226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0B123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6A587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757194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14:paraId="313B2642" w14:textId="77777777" w:rsidTr="002B491A">
        <w:tc>
          <w:tcPr>
            <w:tcW w:w="567" w:type="dxa"/>
          </w:tcPr>
          <w:p w14:paraId="36CE4D5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14:paraId="2379C8E4" w14:textId="77777777"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14:paraId="121C94D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14:paraId="6D86D6E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68EFD4E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C7928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A4D6B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72EB0F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54774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ACF3985" w14:textId="77777777" w:rsidTr="002B491A">
        <w:tc>
          <w:tcPr>
            <w:tcW w:w="567" w:type="dxa"/>
          </w:tcPr>
          <w:p w14:paraId="4537732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14:paraId="7B49ED24" w14:textId="77777777"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14:paraId="5E1B8AF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14:paraId="61AE2BF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71D9C2E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A17E54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1C38CE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1601C8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D7E214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14:paraId="7E8E4910" w14:textId="77777777" w:rsidTr="002B491A">
        <w:tc>
          <w:tcPr>
            <w:tcW w:w="567" w:type="dxa"/>
          </w:tcPr>
          <w:p w14:paraId="0ADE7AE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14:paraId="141DFD16" w14:textId="77777777"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14:paraId="5D82F08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14:paraId="0353874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367A574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E735BD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A97538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14:paraId="1A6BFE4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07492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0B9826BC" w14:textId="77777777" w:rsidTr="002B491A">
        <w:tc>
          <w:tcPr>
            <w:tcW w:w="567" w:type="dxa"/>
          </w:tcPr>
          <w:p w14:paraId="3395DA3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14:paraId="16E1E72C" w14:textId="77777777"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736E3F6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67822F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14:paraId="0857A69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259EA3E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202C5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4F6C725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0E6A638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278B3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84E1518" w14:textId="77777777" w:rsidTr="002B491A">
        <w:tc>
          <w:tcPr>
            <w:tcW w:w="567" w:type="dxa"/>
          </w:tcPr>
          <w:p w14:paraId="6712B5CA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14:paraId="53D4E8C3" w14:textId="77777777"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29F26DA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5464D62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14:paraId="3B78DBD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69634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14:paraId="6B6131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14:paraId="0AA5CF6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6132A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0B9C658" w14:textId="77777777" w:rsidTr="002B491A">
        <w:tc>
          <w:tcPr>
            <w:tcW w:w="567" w:type="dxa"/>
          </w:tcPr>
          <w:p w14:paraId="668C2098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14:paraId="28CB5032" w14:textId="77777777"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14:paraId="1AD0540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4533429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5A8D81D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1BB657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0D30FEF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14:paraId="2BB331E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8EAE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138CA082" w14:textId="77777777" w:rsidTr="002B491A">
        <w:tc>
          <w:tcPr>
            <w:tcW w:w="567" w:type="dxa"/>
          </w:tcPr>
          <w:p w14:paraId="31FAE437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14:paraId="0111E3A8" w14:textId="77777777"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14:paraId="2657570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7FB3A8A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2A5ACC1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854DC2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A8FCFA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2A1D95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4BEB0E3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14:paraId="6A6FB262" w14:textId="77777777" w:rsidTr="002B491A">
        <w:tc>
          <w:tcPr>
            <w:tcW w:w="567" w:type="dxa"/>
          </w:tcPr>
          <w:p w14:paraId="14F656D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14:paraId="496F72F7" w14:textId="77777777"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14:paraId="539A524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62538B3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3A10AED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D117E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32CC8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81ACE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777BFB9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14:paraId="6953FC1B" w14:textId="77777777" w:rsidTr="002B491A">
        <w:tc>
          <w:tcPr>
            <w:tcW w:w="567" w:type="dxa"/>
          </w:tcPr>
          <w:p w14:paraId="5A1B546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14:paraId="65820ED1" w14:textId="77777777"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14:paraId="497F5D7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36325E0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454DEF4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9E28F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3A6223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77C7A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D816D8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4B75E96B" w14:textId="77777777" w:rsidTr="002B491A">
        <w:tc>
          <w:tcPr>
            <w:tcW w:w="567" w:type="dxa"/>
          </w:tcPr>
          <w:p w14:paraId="55FB81D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14:paraId="2CB0A30B" w14:textId="77777777"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14:paraId="0F6BAE9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14:paraId="3115CFA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14:paraId="2CCB98E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B6877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0A7822D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DDCA16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14:paraId="542932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1D4D154" w14:textId="77777777" w:rsidTr="002B491A">
        <w:tc>
          <w:tcPr>
            <w:tcW w:w="567" w:type="dxa"/>
          </w:tcPr>
          <w:p w14:paraId="0588934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14:paraId="6385CEDF" w14:textId="77777777"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14:paraId="1F5E2BF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14:paraId="7AC8516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14:paraId="71E6E31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A3802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14:paraId="3878A0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6BBC94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D24A4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14:paraId="56F30209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C6F5BD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23C051" w14:textId="77777777"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195C2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4953E25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321E4F9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0FC1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535130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028686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093A4EB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CE9F89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738555E0" w14:textId="77777777" w:rsidTr="002B491A">
        <w:tc>
          <w:tcPr>
            <w:tcW w:w="567" w:type="dxa"/>
            <w:shd w:val="clear" w:color="auto" w:fill="8FCAE7"/>
          </w:tcPr>
          <w:p w14:paraId="43A20828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3A1FCE28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7134B6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0E45D65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83CDAD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41A4410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55F51A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4CB6E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B4D67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9EB5CC8" w14:textId="77777777" w:rsidTr="002B491A">
        <w:tc>
          <w:tcPr>
            <w:tcW w:w="567" w:type="dxa"/>
          </w:tcPr>
          <w:p w14:paraId="5D3C62B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14:paraId="70A304ED" w14:textId="77777777"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14:paraId="3900F62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74EF178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14:paraId="13671B3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758CFB27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C8BFB0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61294E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08BBF94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E55BAC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381D6C8" w14:textId="77777777" w:rsidTr="002B491A">
        <w:tc>
          <w:tcPr>
            <w:tcW w:w="567" w:type="dxa"/>
          </w:tcPr>
          <w:p w14:paraId="45531B2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14:paraId="20449CDA" w14:textId="77777777"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14:paraId="0342253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1B99CC6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7642573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A18CFB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54E6821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A1A87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6CA21D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CDE9B6D" w14:textId="77777777" w:rsidTr="002B491A">
        <w:tc>
          <w:tcPr>
            <w:tcW w:w="567" w:type="dxa"/>
          </w:tcPr>
          <w:p w14:paraId="471972AC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14:paraId="36511D48" w14:textId="77777777"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60DD23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14:paraId="1E98956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14:paraId="5EA78A8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5C79F9D0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E71972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76C161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73C388C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F62658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C46BDE7" w14:textId="77777777" w:rsidTr="002B491A">
        <w:tc>
          <w:tcPr>
            <w:tcW w:w="567" w:type="dxa"/>
          </w:tcPr>
          <w:p w14:paraId="32FD9032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14:paraId="4491A1B6" w14:textId="77777777"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21F58AE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14:paraId="63DE73D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680EFA9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1B0338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7FB545C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843335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516870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729D5C9C" w14:textId="77777777" w:rsidTr="002B491A">
        <w:tc>
          <w:tcPr>
            <w:tcW w:w="567" w:type="dxa"/>
          </w:tcPr>
          <w:p w14:paraId="40F0471F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14:paraId="5CE54202" w14:textId="77777777"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14:paraId="6222271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14:paraId="5342411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2FC8283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CBB681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2C946D2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52D541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70053D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A9D7A65" w14:textId="77777777" w:rsidTr="002B491A">
        <w:tc>
          <w:tcPr>
            <w:tcW w:w="567" w:type="dxa"/>
          </w:tcPr>
          <w:p w14:paraId="19F6B00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14:paraId="27CBD0FD" w14:textId="77777777"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14:paraId="511D489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14:paraId="6B7671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14:paraId="39F46CEA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7103302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25A947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7FE8CD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6E1EB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5DC96DF" w14:textId="77777777" w:rsidTr="002B491A">
        <w:tc>
          <w:tcPr>
            <w:tcW w:w="567" w:type="dxa"/>
          </w:tcPr>
          <w:p w14:paraId="666D50B4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14:paraId="0ABDE555" w14:textId="77777777"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14:paraId="32139C7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14:paraId="35671A2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14:paraId="4F62896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23F1D3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A4FF80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8EA2D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AD9F01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5108C04A" w14:textId="77777777" w:rsidTr="002B491A">
        <w:tc>
          <w:tcPr>
            <w:tcW w:w="567" w:type="dxa"/>
          </w:tcPr>
          <w:p w14:paraId="6A94ADC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14:paraId="64DC3B35" w14:textId="77777777"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6FD840C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563950E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14:paraId="6FE0B20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1A1BDFFD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A6CAE2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7662AFD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300AD7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C0C5AE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73C50ED1" w14:textId="77777777" w:rsidTr="002B491A">
        <w:tc>
          <w:tcPr>
            <w:tcW w:w="567" w:type="dxa"/>
          </w:tcPr>
          <w:p w14:paraId="57C5A555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14:paraId="54648E89" w14:textId="77777777"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30BD03C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5E45986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2EF424A6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72EB27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058282D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AE2174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EA38F8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1D16FB7F" w14:textId="77777777" w:rsidTr="002B491A">
        <w:tc>
          <w:tcPr>
            <w:tcW w:w="567" w:type="dxa"/>
          </w:tcPr>
          <w:p w14:paraId="69D668A6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14:paraId="6179AAE7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139E50C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3B8D117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14:paraId="2DE31CA1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CCE1AA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9E0CA5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0FC0220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8E67B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14:paraId="58CD0434" w14:textId="77777777" w:rsidTr="002B491A">
        <w:tc>
          <w:tcPr>
            <w:tcW w:w="567" w:type="dxa"/>
          </w:tcPr>
          <w:p w14:paraId="15BAFBC6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14:paraId="41599D17" w14:textId="77777777"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14:paraId="25EC641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78C9371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5A53AB5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6E24DE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42D464F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9318EA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D3B58D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4D61559B" w14:textId="77777777" w:rsidTr="002B491A">
        <w:tc>
          <w:tcPr>
            <w:tcW w:w="567" w:type="dxa"/>
          </w:tcPr>
          <w:p w14:paraId="4C272AA3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14:paraId="159B90B3" w14:textId="77777777"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14:paraId="0C0AE29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18A2AFB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14:paraId="343BCD8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549A4C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542C76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DE95A5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C3CA3B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5F570C0C" w14:textId="77777777" w:rsidTr="002B491A">
        <w:tc>
          <w:tcPr>
            <w:tcW w:w="567" w:type="dxa"/>
          </w:tcPr>
          <w:p w14:paraId="2A1E090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14:paraId="5D4C4234" w14:textId="77777777"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5194B2B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5099BB1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14:paraId="34AAAD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12CF136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D27C1E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14:paraId="694604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E19E1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1F6423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CE9BE6E" w14:textId="77777777" w:rsidTr="002B491A">
        <w:tc>
          <w:tcPr>
            <w:tcW w:w="567" w:type="dxa"/>
          </w:tcPr>
          <w:p w14:paraId="297620EC" w14:textId="77777777"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14:paraId="33D9D22E" w14:textId="77777777"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4660FD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11E58E2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2E8BBAE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8CE02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547FAA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40C97A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C6C970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1F9F79E3" w14:textId="77777777" w:rsidTr="002B491A">
        <w:tc>
          <w:tcPr>
            <w:tcW w:w="567" w:type="dxa"/>
          </w:tcPr>
          <w:p w14:paraId="6E3B5D39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14:paraId="767436AF" w14:textId="77777777"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14:paraId="6362D5D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61B2026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14:paraId="051301D6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53A2F1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642DF9C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2D3E80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679899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14:paraId="76542883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413B6C2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56FA48" w14:textId="77777777"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7ACC72C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105BEED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31E7ABD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FB928B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1D5C79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FBD89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5494EE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863C39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7767566" w14:textId="77777777" w:rsidTr="002B491A">
        <w:tc>
          <w:tcPr>
            <w:tcW w:w="567" w:type="dxa"/>
            <w:shd w:val="clear" w:color="auto" w:fill="8FCAE7"/>
          </w:tcPr>
          <w:p w14:paraId="15A3189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2CF2003D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5AFFF94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290AFFD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604EBC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25D574D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08EFAC7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6DB7A3E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39178C8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E6627B4" w14:textId="77777777" w:rsidTr="002B491A">
        <w:tc>
          <w:tcPr>
            <w:tcW w:w="567" w:type="dxa"/>
          </w:tcPr>
          <w:p w14:paraId="7682B4E6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14:paraId="0F62DC82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5EB231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753254F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14:paraId="26F2A24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549800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14:paraId="2FC233E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484E4C8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EDAE3E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1B90678D" w14:textId="77777777" w:rsidTr="002B491A">
        <w:tc>
          <w:tcPr>
            <w:tcW w:w="567" w:type="dxa"/>
          </w:tcPr>
          <w:p w14:paraId="200DF7F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14:paraId="52ED79F8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7B6CF96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1EA7F9B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Onderhoudvoorschrift/ bedrijf-/ bedieningsvoorschrif/ bedieningsinstructie</w:t>
            </w:r>
          </w:p>
        </w:tc>
        <w:tc>
          <w:tcPr>
            <w:tcW w:w="567" w:type="dxa"/>
          </w:tcPr>
          <w:p w14:paraId="2D23EED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68FB17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bediening</w:t>
            </w:r>
          </w:p>
        </w:tc>
        <w:tc>
          <w:tcPr>
            <w:tcW w:w="2303" w:type="dxa"/>
          </w:tcPr>
          <w:p w14:paraId="6198BF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BE57FB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E61088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A746477" w14:textId="77777777" w:rsidTr="002B491A">
        <w:tc>
          <w:tcPr>
            <w:tcW w:w="567" w:type="dxa"/>
          </w:tcPr>
          <w:p w14:paraId="0DE15DAC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14:paraId="19D353F9" w14:textId="77777777"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5B492B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211DA33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090AD87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01DEC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lijst</w:t>
            </w:r>
          </w:p>
        </w:tc>
        <w:tc>
          <w:tcPr>
            <w:tcW w:w="2303" w:type="dxa"/>
          </w:tcPr>
          <w:p w14:paraId="16FEEE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4D10D55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9D4F98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1255EC6" w14:textId="77777777" w:rsidTr="002B491A">
        <w:tc>
          <w:tcPr>
            <w:tcW w:w="567" w:type="dxa"/>
          </w:tcPr>
          <w:p w14:paraId="7E3EEF36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14:paraId="4F6BDD7B" w14:textId="77777777"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781CA30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7DA8351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14:paraId="3909878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DA012B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40FBC3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14:paraId="1580A80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3BC12A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DCD7D19" w14:textId="77777777" w:rsidTr="002B491A">
        <w:tc>
          <w:tcPr>
            <w:tcW w:w="567" w:type="dxa"/>
          </w:tcPr>
          <w:p w14:paraId="71B1A94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14:paraId="47B89A82" w14:textId="77777777"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100C353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F6307A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Verlichtingsinstallatie: plaats noodverlichtingpunten</w:t>
            </w:r>
          </w:p>
        </w:tc>
        <w:tc>
          <w:tcPr>
            <w:tcW w:w="567" w:type="dxa"/>
          </w:tcPr>
          <w:p w14:paraId="5528743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C0056A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409F0C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C66080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14E24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6DDB710" w14:textId="77777777" w:rsidTr="002B491A">
        <w:tc>
          <w:tcPr>
            <w:tcW w:w="567" w:type="dxa"/>
          </w:tcPr>
          <w:p w14:paraId="7F452A3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14:paraId="1B7206E8" w14:textId="77777777"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007FB4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3E347C0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14:paraId="7E882AF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8E5DB3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14:paraId="3516B1F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42B5BE9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15DCF1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1DAAED5" w14:textId="77777777" w:rsidTr="002B491A">
        <w:tc>
          <w:tcPr>
            <w:tcW w:w="567" w:type="dxa"/>
          </w:tcPr>
          <w:p w14:paraId="52C4AC44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14:paraId="5E11832B" w14:textId="77777777"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60E1F9F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584031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 / armatuuradressen</w:t>
            </w:r>
          </w:p>
        </w:tc>
        <w:tc>
          <w:tcPr>
            <w:tcW w:w="567" w:type="dxa"/>
          </w:tcPr>
          <w:p w14:paraId="31C85B31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E5F379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55E3D4E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14:paraId="206B54F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0A6962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1E070F4" w14:textId="77777777" w:rsidTr="002B491A">
        <w:tc>
          <w:tcPr>
            <w:tcW w:w="567" w:type="dxa"/>
          </w:tcPr>
          <w:p w14:paraId="5D71ED5B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14:paraId="76AB9CF0" w14:textId="77777777"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14:paraId="30B09E1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02ACEE3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3F3A4C2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A884E2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A2B4B2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14:paraId="09EE928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14:paraId="2077EE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404A95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3E3F8AB" w14:textId="77777777" w:rsidTr="002B491A">
        <w:tc>
          <w:tcPr>
            <w:tcW w:w="567" w:type="dxa"/>
          </w:tcPr>
          <w:p w14:paraId="0A5A0308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14:paraId="3A32FAD6" w14:textId="77777777"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14:paraId="50CDAEA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7DB2C88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 / revisietekeningen</w:t>
            </w:r>
          </w:p>
        </w:tc>
        <w:tc>
          <w:tcPr>
            <w:tcW w:w="567" w:type="dxa"/>
          </w:tcPr>
          <w:p w14:paraId="4EC4179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53CAFF4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DB15D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0862B55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DD3DD7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6F79531" w14:textId="77777777" w:rsidTr="002B491A">
        <w:tc>
          <w:tcPr>
            <w:tcW w:w="567" w:type="dxa"/>
          </w:tcPr>
          <w:p w14:paraId="6BC79B2D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14:paraId="6398EC21" w14:textId="77777777"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14:paraId="7CA7A5A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468AAE3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14:paraId="514A56C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BF1337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5F4F53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148690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1F2496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F6899F9" w14:textId="77777777" w:rsidTr="002B491A">
        <w:tc>
          <w:tcPr>
            <w:tcW w:w="567" w:type="dxa"/>
          </w:tcPr>
          <w:p w14:paraId="73235FC0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14:paraId="2F1D389F" w14:textId="77777777" w:rsidR="00F15172" w:rsidRPr="00945A99" w:rsidRDefault="00F15172" w:rsidP="002B491A">
            <w:pPr>
              <w:spacing w:line="220" w:lineRule="atLeast"/>
            </w:pPr>
            <w:r w:rsidRPr="00945A99">
              <w:t>70.41 /</w:t>
            </w:r>
          </w:p>
          <w:p w14:paraId="0F11E695" w14:textId="77777777"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14:paraId="3CC7AC2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5324660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 / buisleidingen</w:t>
            </w:r>
          </w:p>
        </w:tc>
        <w:tc>
          <w:tcPr>
            <w:tcW w:w="567" w:type="dxa"/>
          </w:tcPr>
          <w:p w14:paraId="366BF3AA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66F8CA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6074094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14:paraId="5E95F4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9CB82E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ADE47C9" w14:textId="77777777" w:rsidTr="002B491A">
        <w:tc>
          <w:tcPr>
            <w:tcW w:w="567" w:type="dxa"/>
          </w:tcPr>
          <w:p w14:paraId="7AE7D40C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14:paraId="2ABED476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75E96F5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1761002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14:paraId="7F4E82F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20453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B000CC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na gereedkomen</w:t>
            </w:r>
          </w:p>
        </w:tc>
        <w:tc>
          <w:tcPr>
            <w:tcW w:w="2303" w:type="dxa"/>
          </w:tcPr>
          <w:p w14:paraId="4BF6116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0632F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356E2713" w14:textId="77777777" w:rsidTr="002B491A">
        <w:tc>
          <w:tcPr>
            <w:tcW w:w="567" w:type="dxa"/>
          </w:tcPr>
          <w:p w14:paraId="5C74AEE1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14:paraId="0365C4CF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723BEF3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0055362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14:paraId="600A29F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0F9A9E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14:paraId="04F6CBD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AF7E72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36BB0E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14:paraId="55AA0FF9" w14:textId="77777777" w:rsidTr="002B491A">
        <w:tc>
          <w:tcPr>
            <w:tcW w:w="567" w:type="dxa"/>
          </w:tcPr>
          <w:p w14:paraId="5DDDE6CE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14:paraId="24EC640C" w14:textId="77777777"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1BC6F9D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B6AE8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14:paraId="0F739477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013659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32CE27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BF9BBB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6A2267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14:paraId="4712E15B" w14:textId="77777777" w:rsidTr="002B491A">
        <w:tc>
          <w:tcPr>
            <w:tcW w:w="567" w:type="dxa"/>
          </w:tcPr>
          <w:p w14:paraId="7833A982" w14:textId="77777777"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14:paraId="70FAC933" w14:textId="77777777"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600595C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51509F1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14:paraId="1CF3B8A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CFFB83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094AA5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0FB8BD6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D46255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14:paraId="12B95D25" w14:textId="77777777" w:rsidTr="002B491A">
        <w:tc>
          <w:tcPr>
            <w:tcW w:w="567" w:type="dxa"/>
          </w:tcPr>
          <w:p w14:paraId="3A5C31BB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14:paraId="7DECAC52" w14:textId="77777777"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7B9BBA6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2049E6F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14:paraId="4E2F6A53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C0EDA0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14:paraId="30CE28C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6FFE96D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EE3D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921901F" w14:textId="77777777" w:rsidTr="002B491A">
        <w:tc>
          <w:tcPr>
            <w:tcW w:w="567" w:type="dxa"/>
          </w:tcPr>
          <w:p w14:paraId="6C371687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14:paraId="18681AD4" w14:textId="77777777"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14:paraId="6CD9EC23" w14:textId="77777777"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14:paraId="7F44F29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131BC96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14:paraId="2C0A249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C2AD38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202BD7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2E2C222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E26FF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BF7D14A" w14:textId="77777777" w:rsidTr="002B491A">
        <w:tc>
          <w:tcPr>
            <w:tcW w:w="567" w:type="dxa"/>
          </w:tcPr>
          <w:p w14:paraId="47A2F6F6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14:paraId="51E92551" w14:textId="77777777"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14:paraId="7849681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332C42F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14:paraId="4412693B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15BD24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A9FB3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2BC78BA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144803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60A1177E" w14:textId="77777777" w:rsidTr="002B491A">
        <w:tc>
          <w:tcPr>
            <w:tcW w:w="567" w:type="dxa"/>
          </w:tcPr>
          <w:p w14:paraId="4D24E1C4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14:paraId="1AF60CE6" w14:textId="77777777"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6C598E3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42B2032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 / ringleiding</w:t>
            </w:r>
          </w:p>
        </w:tc>
        <w:tc>
          <w:tcPr>
            <w:tcW w:w="567" w:type="dxa"/>
          </w:tcPr>
          <w:p w14:paraId="42302FCF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DA6F1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89D5B7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 / voor betonstort</w:t>
            </w:r>
          </w:p>
        </w:tc>
        <w:tc>
          <w:tcPr>
            <w:tcW w:w="2303" w:type="dxa"/>
          </w:tcPr>
          <w:p w14:paraId="67C98ED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79759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CAE7A1F" w14:textId="77777777" w:rsidTr="002B491A">
        <w:tc>
          <w:tcPr>
            <w:tcW w:w="567" w:type="dxa"/>
          </w:tcPr>
          <w:p w14:paraId="1F0F1D5C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14:paraId="21E60B12" w14:textId="77777777"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1143714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635E86E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14:paraId="3C6AA715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298B5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17885B7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652A465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1DA3EF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6CBD5E91" w14:textId="77777777" w:rsidTr="002B491A">
        <w:tc>
          <w:tcPr>
            <w:tcW w:w="567" w:type="dxa"/>
          </w:tcPr>
          <w:p w14:paraId="5C8FE2C8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14:paraId="16FC0599" w14:textId="77777777"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5D6F8A7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1B2090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14:paraId="4B660602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4014FF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14:paraId="6166B83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CB6C464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A990E1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14:paraId="3BFF16BC" w14:textId="77777777" w:rsidTr="002B491A">
        <w:tc>
          <w:tcPr>
            <w:tcW w:w="567" w:type="dxa"/>
          </w:tcPr>
          <w:p w14:paraId="37E1C9F3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14:paraId="6C0D510E" w14:textId="77777777"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55EB87D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47C7F3D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5CE24EA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0F13F4D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/lijst</w:t>
            </w:r>
          </w:p>
        </w:tc>
        <w:tc>
          <w:tcPr>
            <w:tcW w:w="2303" w:type="dxa"/>
          </w:tcPr>
          <w:p w14:paraId="721661D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FB51C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21508C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4E162BDB" w14:textId="77777777" w:rsidTr="002B491A">
        <w:tc>
          <w:tcPr>
            <w:tcW w:w="567" w:type="dxa"/>
          </w:tcPr>
          <w:p w14:paraId="4417EC9C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14:paraId="64DCECFE" w14:textId="77777777"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14:paraId="0A7CC1B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6F1F489D" w14:textId="77777777" w:rsidR="00F15172" w:rsidRPr="00F15172" w:rsidRDefault="00F15172" w:rsidP="002B491A">
            <w:pPr>
              <w:spacing w:line="220" w:lineRule="atLeast"/>
              <w:rPr>
                <w:sz w:val="16"/>
                <w:szCs w:val="16"/>
                <w:lang w:val="en-US"/>
              </w:rPr>
            </w:pPr>
            <w:r w:rsidRPr="00F15172">
              <w:rPr>
                <w:sz w:val="16"/>
                <w:szCs w:val="16"/>
                <w:lang w:val="en-US"/>
              </w:rPr>
              <w:t xml:space="preserve">Fabr. Data-installatie Approved Installers </w:t>
            </w:r>
          </w:p>
        </w:tc>
        <w:tc>
          <w:tcPr>
            <w:tcW w:w="567" w:type="dxa"/>
          </w:tcPr>
          <w:p w14:paraId="1E319A69" w14:textId="77777777"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14:paraId="6FFD6CD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14:paraId="68460F08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62BBA1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3285A1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14:paraId="422508FA" w14:textId="77777777" w:rsidTr="002B491A">
        <w:tc>
          <w:tcPr>
            <w:tcW w:w="567" w:type="dxa"/>
          </w:tcPr>
          <w:p w14:paraId="439D4D2C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14:paraId="04A657F2" w14:textId="77777777"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14:paraId="7C8892E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1E78F71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14:paraId="21AC36B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6BB48D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14:paraId="39E65BD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555D102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E40AC7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0A30D96E" w14:textId="77777777" w:rsidTr="002B491A">
        <w:tc>
          <w:tcPr>
            <w:tcW w:w="567" w:type="dxa"/>
          </w:tcPr>
          <w:p w14:paraId="21D63E0E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14:paraId="331773C2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25C096B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6861ED7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Meten: horizontale bekabeling, glasvezel-bekabeling, basisomroep-installatie, datacommunica-tie installatie</w:t>
            </w:r>
          </w:p>
        </w:tc>
        <w:tc>
          <w:tcPr>
            <w:tcW w:w="567" w:type="dxa"/>
          </w:tcPr>
          <w:p w14:paraId="0FE1223E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AEB56B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16AEBD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DE79CB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974A02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785CF89E" w14:textId="77777777" w:rsidTr="002B491A">
        <w:tc>
          <w:tcPr>
            <w:tcW w:w="567" w:type="dxa"/>
          </w:tcPr>
          <w:p w14:paraId="0F11FBC0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14:paraId="3FF39D5D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7FE8BD7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1EBA7A4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 basisomroepinstallatie</w:t>
            </w:r>
          </w:p>
        </w:tc>
        <w:tc>
          <w:tcPr>
            <w:tcW w:w="567" w:type="dxa"/>
          </w:tcPr>
          <w:p w14:paraId="72F1675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215FF8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0F9656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AB47F4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982C219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5CDBEE46" w14:textId="77777777" w:rsidTr="002B491A">
        <w:tc>
          <w:tcPr>
            <w:tcW w:w="567" w:type="dxa"/>
          </w:tcPr>
          <w:p w14:paraId="21BAC6CD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14:paraId="156974A0" w14:textId="77777777"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09ABE2E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222CD4B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14:paraId="2CEA5D88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613027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251B9A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aansluiting op brandmeldposten</w:t>
            </w:r>
          </w:p>
        </w:tc>
        <w:tc>
          <w:tcPr>
            <w:tcW w:w="2303" w:type="dxa"/>
          </w:tcPr>
          <w:p w14:paraId="644C77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4A303F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 (75.32)</w:t>
            </w:r>
          </w:p>
        </w:tc>
      </w:tr>
      <w:tr w:rsidR="00F15172" w:rsidRPr="00945A99" w14:paraId="2D2E1305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7C50E192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EA9EB1" w14:textId="77777777"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4D6C17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4DC9ECC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Toegangsconstrole-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8D0DEB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C5BCDBA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 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8F0653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967A035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779F80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14:paraId="0A4649DC" w14:textId="77777777" w:rsidTr="002B491A">
        <w:tc>
          <w:tcPr>
            <w:tcW w:w="567" w:type="dxa"/>
            <w:shd w:val="clear" w:color="auto" w:fill="8FCAE7"/>
          </w:tcPr>
          <w:p w14:paraId="5B9C69CD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1A93C626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3225702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614B710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63C585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7414BA1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A33298B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77CD8DA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23BFA5BF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96566B6" w14:textId="77777777" w:rsidTr="002B491A">
        <w:tc>
          <w:tcPr>
            <w:tcW w:w="567" w:type="dxa"/>
          </w:tcPr>
          <w:p w14:paraId="458C3C9C" w14:textId="77777777" w:rsidR="00F15172" w:rsidRPr="00945A99" w:rsidRDefault="002B491A" w:rsidP="00FF68FB">
            <w:pPr>
              <w:spacing w:line="220" w:lineRule="atLeast"/>
              <w:jc w:val="center"/>
            </w:pPr>
            <w:r>
              <w:lastRenderedPageBreak/>
              <w:t>13</w:t>
            </w:r>
            <w:r w:rsidR="00FF68FB">
              <w:t>1</w:t>
            </w:r>
          </w:p>
        </w:tc>
        <w:tc>
          <w:tcPr>
            <w:tcW w:w="851" w:type="dxa"/>
          </w:tcPr>
          <w:p w14:paraId="2FFE15A6" w14:textId="77777777"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14:paraId="4191472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14:paraId="7D62EEA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14:paraId="5769FD1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820455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14:paraId="2910BB2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14:paraId="01E78E06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B4036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14:paraId="6948248C" w14:textId="77777777" w:rsidTr="002B491A">
        <w:tc>
          <w:tcPr>
            <w:tcW w:w="567" w:type="dxa"/>
          </w:tcPr>
          <w:p w14:paraId="22223F7E" w14:textId="77777777"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14:paraId="16EA836B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3DC04DA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156FD8D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EDE430F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FBF94EE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3C13950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6C09D8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6677033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9CAFD96" w14:textId="77777777" w:rsidTr="002B491A">
        <w:tc>
          <w:tcPr>
            <w:tcW w:w="567" w:type="dxa"/>
          </w:tcPr>
          <w:p w14:paraId="0FAF0EC4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14:paraId="49D62B00" w14:textId="77777777"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14:paraId="383C88E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055BC61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CCBAD49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CC39B32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7258031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4B3A607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AF5264C" w14:textId="77777777"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14:paraId="3B6F4460" w14:textId="77777777" w:rsidR="0082026C" w:rsidRPr="0082026C" w:rsidRDefault="0082026C" w:rsidP="002B491A">
      <w:pPr>
        <w:spacing w:line="220" w:lineRule="atLeast"/>
      </w:pPr>
    </w:p>
    <w:p w14:paraId="369EEB65" w14:textId="77777777"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7545" w14:textId="77777777" w:rsidR="0071015F" w:rsidRDefault="0071015F">
      <w:r>
        <w:separator/>
      </w:r>
    </w:p>
  </w:endnote>
  <w:endnote w:type="continuationSeparator" w:id="0">
    <w:p w14:paraId="7852C1CA" w14:textId="77777777"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14:paraId="12849C66" w14:textId="77777777" w:rsidTr="002254DD">
      <w:trPr>
        <w:trHeight w:val="180"/>
      </w:trPr>
      <w:tc>
        <w:tcPr>
          <w:tcW w:w="12417" w:type="dxa"/>
          <w:vAlign w:val="bottom"/>
        </w:tcPr>
        <w:p w14:paraId="683C3DC2" w14:textId="77777777"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1270940880" w:edGrp="everyone"/>
          <w:r>
            <w:rPr>
              <w:sz w:val="13"/>
            </w:rPr>
            <w:t>……</w:t>
          </w:r>
          <w:permEnd w:id="1270940880"/>
        </w:p>
        <w:p w14:paraId="6A1A207A" w14:textId="77777777"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704869424" w:edGrp="everyone"/>
          <w:r w:rsidR="003A2739">
            <w:rPr>
              <w:sz w:val="13"/>
            </w:rPr>
            <w:t>……</w:t>
          </w:r>
          <w:permEnd w:id="704869424"/>
        </w:p>
        <w:p w14:paraId="075CE2D5" w14:textId="77777777"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414691393" w:edGrp="everyone"/>
          <w:r>
            <w:rPr>
              <w:sz w:val="13"/>
            </w:rPr>
            <w:t>……</w:t>
          </w:r>
          <w:permEnd w:id="1414691393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14:paraId="1176B82F" w14:textId="77777777"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0" w:name="classif_type_next1"/>
          <w:bookmarkStart w:id="1" w:name="lpage_next"/>
          <w:bookmarkEnd w:id="0"/>
          <w:r w:rsidRPr="0082515A">
            <w:rPr>
              <w:sz w:val="13"/>
            </w:rPr>
            <w:t>Pagina</w:t>
          </w:r>
          <w:bookmarkEnd w:id="1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2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" w:name="lof_next"/>
          <w:r w:rsidRPr="0082515A">
            <w:rPr>
              <w:sz w:val="13"/>
            </w:rPr>
            <w:t>van</w:t>
          </w:r>
          <w:bookmarkEnd w:id="2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0470A6D0" w14:textId="77777777"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14:paraId="1E8B2989" w14:textId="77777777" w:rsidTr="0011014C">
      <w:trPr>
        <w:trHeight w:val="180"/>
      </w:trPr>
      <w:tc>
        <w:tcPr>
          <w:tcW w:w="13098" w:type="dxa"/>
          <w:vAlign w:val="bottom"/>
        </w:tcPr>
        <w:p w14:paraId="3366B9B5" w14:textId="77777777"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14:paraId="06EF1F29" w14:textId="77777777"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7" w:name="classif_type1"/>
          <w:bookmarkStart w:id="18" w:name="lpage"/>
          <w:bookmarkEnd w:id="17"/>
          <w:r w:rsidRPr="0082515A">
            <w:rPr>
              <w:sz w:val="13"/>
            </w:rPr>
            <w:t>Pagina</w:t>
          </w:r>
          <w:bookmarkEnd w:id="18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19" w:name="lof"/>
          <w:r w:rsidRPr="0082515A">
            <w:rPr>
              <w:sz w:val="13"/>
            </w:rPr>
            <w:t>van</w:t>
          </w:r>
          <w:bookmarkEnd w:id="19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5BC524BD" w14:textId="77777777" w:rsidR="003A2739" w:rsidRPr="0082515A" w:rsidRDefault="003A2739" w:rsidP="002375DE">
    <w:pPr>
      <w:pStyle w:val="Voettekst"/>
      <w:spacing w:line="240" w:lineRule="exact"/>
    </w:pPr>
  </w:p>
  <w:p w14:paraId="351F5ACD" w14:textId="77777777"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B32C8" w14:textId="77777777" w:rsidR="0071015F" w:rsidRDefault="0071015F">
      <w:r>
        <w:separator/>
      </w:r>
    </w:p>
  </w:footnote>
  <w:footnote w:type="continuationSeparator" w:id="0">
    <w:p w14:paraId="7007E0FE" w14:textId="77777777"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84952" w14:textId="77777777" w:rsidR="003A2739" w:rsidRDefault="003A2739">
    <w:pPr>
      <w:pStyle w:val="Koptekst"/>
    </w:pPr>
  </w:p>
  <w:p w14:paraId="2401A8C8" w14:textId="77777777" w:rsidR="003A2739" w:rsidRDefault="003A2739">
    <w:pPr>
      <w:pStyle w:val="Koptekst"/>
    </w:pPr>
  </w:p>
  <w:p w14:paraId="6EB4B9E6" w14:textId="77777777" w:rsidR="003A2739" w:rsidRDefault="003A2739" w:rsidP="009605E7">
    <w:pPr>
      <w:pStyle w:val="Koptekst"/>
      <w:rPr>
        <w:sz w:val="13"/>
        <w:szCs w:val="13"/>
      </w:rPr>
    </w:pPr>
    <w:permStart w:id="1257860682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14:paraId="264CA411" w14:textId="77777777"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257860682"/>
  <w:p w14:paraId="653EEF39" w14:textId="77777777" w:rsidR="003A2739" w:rsidRDefault="003A2739" w:rsidP="009605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14:paraId="6C4791BE" w14:textId="77777777" w:rsidTr="00F772EC">
      <w:trPr>
        <w:trHeight w:val="1650"/>
      </w:trPr>
      <w:tc>
        <w:tcPr>
          <w:tcW w:w="2013" w:type="dxa"/>
          <w:vAlign w:val="bottom"/>
        </w:tcPr>
        <w:p w14:paraId="7BD9C42B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14:paraId="253B8BCB" w14:textId="77777777" w:rsidTr="00FE7E5F">
      <w:trPr>
        <w:trHeight w:val="180"/>
      </w:trPr>
      <w:tc>
        <w:tcPr>
          <w:tcW w:w="2013" w:type="dxa"/>
        </w:tcPr>
        <w:p w14:paraId="10AF0410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14:paraId="40C08A11" w14:textId="77777777" w:rsidTr="004B0702">
      <w:trPr>
        <w:trHeight w:val="448"/>
      </w:trPr>
      <w:tc>
        <w:tcPr>
          <w:tcW w:w="2013" w:type="dxa"/>
        </w:tcPr>
        <w:p w14:paraId="786EA423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3" w:name="section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1611602447" w:edGrp="everyone"/>
          <w:r>
            <w:rPr>
              <w:sz w:val="13"/>
            </w:rPr>
            <w:t>……</w:t>
          </w:r>
          <w:bookmarkEnd w:id="3"/>
          <w:permEnd w:id="1611602447"/>
        </w:p>
        <w:p w14:paraId="479BD829" w14:textId="77777777"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276536887" w:edGrp="everyone"/>
          <w:r>
            <w:rPr>
              <w:sz w:val="13"/>
            </w:rPr>
            <w:t>……</w:t>
          </w:r>
          <w:permEnd w:id="1276536887"/>
        </w:p>
      </w:tc>
    </w:tr>
    <w:tr w:rsidR="003A2739" w:rsidRPr="0082515A" w14:paraId="70D3EF61" w14:textId="77777777" w:rsidTr="00640E0C">
      <w:trPr>
        <w:trHeight w:val="450"/>
      </w:trPr>
      <w:tc>
        <w:tcPr>
          <w:tcW w:w="2013" w:type="dxa"/>
        </w:tcPr>
        <w:p w14:paraId="357D7A9B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4" w:name="visit_address"/>
          <w:bookmarkEnd w:id="4"/>
          <w:r>
            <w:rPr>
              <w:b/>
              <w:sz w:val="13"/>
            </w:rPr>
            <w:t>Projectnaam</w:t>
          </w:r>
        </w:p>
        <w:p w14:paraId="29D54A47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5" w:name="date"/>
          <w:bookmarkEnd w:id="5"/>
          <w:permStart w:id="1570450773" w:edGrp="everyone"/>
          <w:r>
            <w:rPr>
              <w:sz w:val="13"/>
            </w:rPr>
            <w:t>……</w:t>
          </w:r>
        </w:p>
        <w:p w14:paraId="768F4195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570450773"/>
        </w:p>
      </w:tc>
    </w:tr>
    <w:tr w:rsidR="003A2739" w:rsidRPr="0082515A" w14:paraId="1C737EC1" w14:textId="77777777" w:rsidTr="00640E0C">
      <w:trPr>
        <w:trHeight w:val="450"/>
      </w:trPr>
      <w:tc>
        <w:tcPr>
          <w:tcW w:w="2013" w:type="dxa"/>
        </w:tcPr>
        <w:p w14:paraId="0D935EFE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14:paraId="69AFE866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243881736" w:edGrp="everyone"/>
          <w:r>
            <w:rPr>
              <w:sz w:val="13"/>
            </w:rPr>
            <w:t>……</w:t>
          </w:r>
          <w:permEnd w:id="243881736"/>
        </w:p>
      </w:tc>
    </w:tr>
    <w:tr w:rsidR="003A2739" w:rsidRPr="0082515A" w14:paraId="50AF3FCE" w14:textId="77777777" w:rsidTr="00640E0C">
      <w:trPr>
        <w:trHeight w:val="450"/>
      </w:trPr>
      <w:tc>
        <w:tcPr>
          <w:tcW w:w="2013" w:type="dxa"/>
        </w:tcPr>
        <w:p w14:paraId="15D26298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14:paraId="431D28B3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1549093221" w:edGrp="everyone"/>
          <w:r>
            <w:rPr>
              <w:sz w:val="13"/>
            </w:rPr>
            <w:t>……</w:t>
          </w:r>
          <w:permEnd w:id="1549093221"/>
        </w:p>
      </w:tc>
    </w:tr>
    <w:tr w:rsidR="003A2739" w:rsidRPr="0082515A" w14:paraId="20217DB0" w14:textId="77777777" w:rsidTr="00640E0C">
      <w:trPr>
        <w:trHeight w:val="450"/>
      </w:trPr>
      <w:tc>
        <w:tcPr>
          <w:tcW w:w="2013" w:type="dxa"/>
        </w:tcPr>
        <w:p w14:paraId="6E2FA770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Versienummer</w:t>
          </w:r>
        </w:p>
        <w:p w14:paraId="35375937" w14:textId="77777777" w:rsidR="003A2739" w:rsidRDefault="003D3935" w:rsidP="004065FD">
          <w:pPr>
            <w:framePr w:hSpace="181" w:wrap="around" w:vAnchor="text" w:hAnchor="page" w:x="14261" w:y="1"/>
            <w:spacing w:line="180" w:lineRule="atLeast"/>
            <w:rPr>
              <w:bCs/>
              <w:sz w:val="11"/>
              <w:szCs w:val="13"/>
            </w:rPr>
          </w:pPr>
          <w:r>
            <w:rPr>
              <w:bCs/>
              <w:sz w:val="11"/>
              <w:szCs w:val="13"/>
            </w:rPr>
            <w:t>2019-2</w:t>
          </w:r>
          <w:r w:rsidR="003A2739">
            <w:rPr>
              <w:bCs/>
              <w:sz w:val="11"/>
              <w:szCs w:val="13"/>
            </w:rPr>
            <w:t>/</w:t>
          </w:r>
          <w:r w:rsidR="003A2739" w:rsidRPr="009B58D8">
            <w:rPr>
              <w:bCs/>
              <w:sz w:val="11"/>
              <w:szCs w:val="13"/>
            </w:rPr>
            <w:t>rjw</w:t>
          </w:r>
          <w:r w:rsidR="003A2739">
            <w:rPr>
              <w:bCs/>
              <w:sz w:val="11"/>
              <w:szCs w:val="13"/>
            </w:rPr>
            <w:t>/wh</w:t>
          </w:r>
        </w:p>
        <w:p w14:paraId="2766719E" w14:textId="77777777" w:rsidR="008A597F" w:rsidRPr="0082515A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bCs/>
              <w:sz w:val="11"/>
              <w:szCs w:val="13"/>
            </w:rPr>
            <w:t>RRU 202</w:t>
          </w:r>
          <w:r w:rsidR="00B77984">
            <w:rPr>
              <w:bCs/>
              <w:sz w:val="11"/>
              <w:szCs w:val="13"/>
            </w:rPr>
            <w:t>2</w:t>
          </w:r>
          <w:r>
            <w:rPr>
              <w:bCs/>
              <w:sz w:val="11"/>
              <w:szCs w:val="13"/>
            </w:rPr>
            <w:t>-</w:t>
          </w:r>
          <w:r w:rsidR="00447240">
            <w:rPr>
              <w:bCs/>
              <w:sz w:val="11"/>
              <w:szCs w:val="13"/>
            </w:rPr>
            <w:t>1</w:t>
          </w:r>
          <w:r w:rsidR="00B77984">
            <w:rPr>
              <w:bCs/>
              <w:sz w:val="11"/>
              <w:szCs w:val="13"/>
            </w:rPr>
            <w:t>_v1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82515A" w14:paraId="7C5B78AD" w14:textId="77777777" w:rsidTr="002254DD">
      <w:trPr>
        <w:trHeight w:hRule="exact" w:val="220"/>
      </w:trPr>
      <w:tc>
        <w:tcPr>
          <w:tcW w:w="7483" w:type="dxa"/>
        </w:tcPr>
        <w:p w14:paraId="3FDF80C2" w14:textId="77777777" w:rsidR="003A2739" w:rsidRPr="0082515A" w:rsidRDefault="003A2739" w:rsidP="00540188">
          <w:pPr>
            <w:pStyle w:val="Koptekst"/>
            <w:spacing w:line="180" w:lineRule="atLeast"/>
            <w:rPr>
              <w:sz w:val="13"/>
            </w:rPr>
          </w:pPr>
          <w:bookmarkStart w:id="6" w:name="ldealt_with_by"/>
          <w:bookmarkStart w:id="7" w:name="ldefined_by"/>
          <w:bookmarkStart w:id="8" w:name="lnum_pages_appendixes"/>
          <w:bookmarkStart w:id="9" w:name="lspecimen"/>
          <w:bookmarkStart w:id="10" w:name="return_text"/>
          <w:bookmarkStart w:id="11" w:name="lappendix"/>
          <w:bookmarkEnd w:id="6"/>
          <w:bookmarkEnd w:id="7"/>
          <w:bookmarkEnd w:id="8"/>
          <w:bookmarkEnd w:id="9"/>
          <w:bookmarkEnd w:id="10"/>
          <w:bookmarkEnd w:id="11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82515A" w14:paraId="638B3282" w14:textId="77777777" w:rsidTr="00A873BB">
      <w:trPr>
        <w:trHeight w:val="2100"/>
      </w:trPr>
      <w:tc>
        <w:tcPr>
          <w:tcW w:w="7483" w:type="dxa"/>
        </w:tcPr>
        <w:p w14:paraId="5C317BC2" w14:textId="77777777" w:rsidR="003A2739" w:rsidRPr="0082515A" w:rsidRDefault="003A2739">
          <w:pPr>
            <w:pStyle w:val="Koptekst"/>
          </w:pPr>
          <w:bookmarkStart w:id="12" w:name="lto"/>
          <w:bookmarkEnd w:id="12"/>
        </w:p>
        <w:p w14:paraId="7165A581" w14:textId="77777777" w:rsidR="003A2739" w:rsidRPr="0082515A" w:rsidRDefault="003A2739">
          <w:pPr>
            <w:pStyle w:val="Koptekst"/>
          </w:pPr>
          <w:bookmarkStart w:id="13" w:name="to"/>
          <w:bookmarkEnd w:id="13"/>
        </w:p>
      </w:tc>
    </w:tr>
    <w:tr w:rsidR="003A2739" w:rsidRPr="0082515A" w14:paraId="09B357B5" w14:textId="77777777" w:rsidTr="007C648B">
      <w:trPr>
        <w:trHeight w:val="680"/>
      </w:trPr>
      <w:tc>
        <w:tcPr>
          <w:tcW w:w="7483" w:type="dxa"/>
          <w:vAlign w:val="bottom"/>
        </w:tcPr>
        <w:p w14:paraId="6E1D8DC0" w14:textId="77777777" w:rsidR="003A2739" w:rsidRPr="0082515A" w:rsidRDefault="003A2739">
          <w:pPr>
            <w:pStyle w:val="Koptekst"/>
          </w:pPr>
          <w:bookmarkStart w:id="14" w:name="note_label"/>
          <w:bookmarkStart w:id="15" w:name="subject"/>
          <w:bookmarkStart w:id="16" w:name="model_name"/>
          <w:bookmarkEnd w:id="14"/>
          <w:bookmarkEnd w:id="15"/>
          <w:bookmarkEnd w:id="16"/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DD7A8D" w14:textId="77777777" w:rsidR="003A2739" w:rsidRDefault="003A2739" w:rsidP="00A94F74">
                                <w:r>
                                  <w:t xml:space="preserve"> 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" filled="f" stroked="f">
                    <v:textbox>
                      <w:txbxContent>
                        <w:p w14:paraId="56DD7A8D" w14:textId="77777777" w:rsidR="003A2739" w:rsidRDefault="003A2739" w:rsidP="00A94F74">
                          <w:r>
                            <w:t xml:space="preserve"> 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0385E1F" w14:textId="77777777"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nl-NL" w:vendorID="64" w:dllVersion="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77984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17284"/>
    <w:rsid w:val="00E21AE7"/>
    <w:rsid w:val="00E263C2"/>
    <w:rsid w:val="00E27358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DB298DA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63a3d645-aa2e-4c23-a35e-c223349fffe8">
      <Terms xmlns="http://schemas.microsoft.com/office/infopath/2007/PartnerControls"/>
    </m9ab48ff457747d2978187f0c89531d3>
    <lcf76f155ced4ddcb4097134ff3c332f xmlns="72014b9a-7edb-42ee-9f6d-5009ff072948">
      <Terms xmlns="http://schemas.microsoft.com/office/infopath/2007/PartnerControls"/>
    </lcf76f155ced4ddcb4097134ff3c332f>
    <TaxCatchAll xmlns="63a3d645-aa2e-4c23-a35e-c223349fffe8" xsi:nil="true"/>
    <PH_ApprovalStatus xmlns="63a3d645-aa2e-4c23-a35e-c223349fffe8">Draft</PH_ApprovalStatus>
    <PH_ApprovalComments xmlns="63a3d645-aa2e-4c23-a35e-c223349fffe8" xsi:nil="true"/>
    <_dlc_DocId xmlns="63a3d645-aa2e-4c23-a35e-c223349fffe8">D3YWMS6UDQTY-1190395050-156076</_dlc_DocId>
    <_dlc_DocIdUrl xmlns="63a3d645-aa2e-4c23-a35e-c223349fffe8">
      <Url>https://arcadiso365.sharepoint.com/teams/project-30102471/_layouts/15/DocIdRedir.aspx?ID=D3YWMS6UDQTY-1190395050-156076</Url>
      <Description>D3YWMS6UDQTY-1190395050-156076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A35DD2E32567DB4FA74D09CEB61DC4F3" ma:contentTypeVersion="18" ma:contentTypeDescription=" " ma:contentTypeScope="" ma:versionID="b4af1696cce5dbfccfc5e927a2a7d068">
  <xsd:schema xmlns:xsd="http://www.w3.org/2001/XMLSchema" xmlns:xs="http://www.w3.org/2001/XMLSchema" xmlns:p="http://schemas.microsoft.com/office/2006/metadata/properties" xmlns:ns2="63a3d645-aa2e-4c23-a35e-c223349fffe8" xmlns:ns3="72014b9a-7edb-42ee-9f6d-5009ff072948" targetNamespace="http://schemas.microsoft.com/office/2006/metadata/properties" ma:root="true" ma:fieldsID="1e77ad4a3443a64b55aaaf84a4e26ce1" ns2:_="" ns3:_="">
    <xsd:import namespace="63a3d645-aa2e-4c23-a35e-c223349fffe8"/>
    <xsd:import namespace="72014b9a-7edb-42ee-9f6d-5009ff072948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3d645-aa2e-4c23-a35e-c223349fffe8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3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0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121cb4a5-eb8b-4bf8-a406-c0f7f14ba927}" ma:internalName="TaxCatchAll" ma:showField="CatchAllData" ma:web="63a3d645-aa2e-4c23-a35e-c223349ff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121cb4a5-eb8b-4bf8-a406-c0f7f14ba927}" ma:internalName="TaxCatchAllLabel" ma:readOnly="true" ma:showField="CatchAllDataLabel" ma:web="63a3d645-aa2e-4c23-a35e-c223349ff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14b9a-7edb-42ee-9f6d-5009ff0729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F1C6D0-954F-4473-B0EC-3ED722054002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AEEFFF-BB4E-4B8E-B136-90D99C534A65}"/>
</file>

<file path=customXml/itemProps3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DDA76-3AD8-4F54-95C1-0556CC125DC2}"/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2222</Words>
  <Characters>12227</Characters>
  <Application>Microsoft Office Word</Application>
  <DocSecurity>4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14421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Leenders, René</cp:lastModifiedBy>
  <cp:revision>2</cp:revision>
  <cp:lastPrinted>2010-01-12T13:10:00Z</cp:lastPrinted>
  <dcterms:created xsi:type="dcterms:W3CDTF">2023-02-01T14:09:00Z</dcterms:created>
  <dcterms:modified xsi:type="dcterms:W3CDTF">2023-02-01T14:09:00Z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0x010100B461F6A611BD4B3683134864140FA54600FB717F0A438741389F88A283BE03505300A35DD2E32567DB4FA74D09CEB61DC4F3</vt:lpwstr>
  </property>
  <property fmtid="{D5CDD505-2E9C-101B-9397-08002B2CF9AE}" pid="3" name="_dlc_DocIdItemGuid">
    <vt:lpwstr>22d2f6d3-5a68-4903-bd3c-6cd894986d8a</vt:lpwstr>
  </property>
  <property fmtid="{D5CDD505-2E9C-101B-9397-08002B2CF9AE}" pid="4" name="PH_DocumentType">
    <vt:lpwstr/>
  </property>
  <property fmtid="{D5CDD505-2E9C-101B-9397-08002B2CF9AE}" pid="5" name="MediaServiceImageTags">
    <vt:lpwstr/>
  </property>
</Properties>
</file>